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3832678" name="7ee59010-3965-11f1-9dfe-2730d66dc4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0343353" name="7ee59010-3965-11f1-9dfe-2730d66dc4c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Feldblumenweg 8+10, 8800 Thalwil</w:t>
          </w:r>
        </w:p>
        <w:p>
          <w:pPr>
            <w:spacing w:before="0" w:after="0"/>
          </w:pPr>
          <w:r>
            <w:t>DN 868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